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Flachdach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Abdichtungsbahn</w:t>
            </w:r>
          </w:p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53369411" name="019f45b3-f7dc-7890-99d0-ec1f51c88d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5084472" name="019f45b3-f7dc-7890-99d0-ec1f51c88dc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7762418" name="019f45b4-2e66-7f22-8fe7-9aef02f1834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378611" name="019f45b4-2e66-7f22-8fe7-9aef02f1834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DG-UG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14091135" name="019f45c0-7262-7637-befe-04f7e143b2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2407778" name="019f45c0-7262-7637-befe-04f7e143b26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8277159" name="019f45c1-139f-79c4-bd02-29b37a7121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8854740" name="019f45c1-139f-79c4-bd02-29b37a71214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09634960" name="019f45c6-b962-790e-be0a-66fa951ba56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8016143" name="019f45c6-b962-790e-be0a-66fa951ba56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0759603" name="019f45c6-d672-79be-8c33-d93589e9526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0204541" name="019f45c6-d672-79be-8c33-d93589e9526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Pfruendhofstrasse 1, 8910 Affoltern am Albis</w:t>
          </w:r>
        </w:p>
        <w:p>
          <w:pPr>
            <w:spacing w:before="0" w:after="0"/>
          </w:pPr>
          <w:r>
            <w:t>884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